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851B26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E6F6D14" w14:textId="77777777" w:rsidR="008469AA" w:rsidRDefault="00000000">
      <w:r>
        <w:t>Try these without looking back. Show enough work that a teacher can see your thinking.</w:t>
      </w:r>
    </w:p>
    <w:p w14:paraId="53B85DCC" w14:textId="77777777" w:rsidR="008469AA" w:rsidRDefault="00000000">
      <w:pPr>
        <w:pStyle w:val="Compact"/>
        <w:keepNext/>
        <w:numPr>
          <w:ilvl w:val="0"/>
          <w:numId w:val="150"/>
        </w:numPr>
      </w:pPr>
      <w:r>
        <w:t>Find 20% of 100.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F34A87" w14:textId="77777777" w:rsidR="008469AA" w:rsidRDefault="00000000">
      <w:pPr>
        <w:pStyle w:val="Compact"/>
        <w:keepNext/>
        <w:numPr>
          <w:ilvl w:val="0"/>
          <w:numId w:val="150"/>
        </w:numPr>
      </w:pPr>
      <w:r>
        <w:t>A $100 item is 20% off. What is the new price?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A7EFAB4" w14:textId="77777777" w:rsidR="008469AA" w:rsidRDefault="00000000">
      <w:pPr>
        <w:pStyle w:val="Compact"/>
        <w:keepNext/>
        <w:numPr>
          <w:ilvl w:val="0"/>
          <w:numId w:val="150"/>
        </w:numPr>
      </w:pPr>
      <w:r>
        <w:t>Find 10% of 80.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464A72D" w14:textId="77777777" w:rsidR="008469AA" w:rsidRDefault="00000000">
      <w:pPr>
        <w:pStyle w:val="Compact"/>
        <w:keepNext/>
        <w:numPr>
          <w:ilvl w:val="0"/>
          <w:numId w:val="150"/>
        </w:numPr>
      </w:pPr>
      <w:r>
        <w:t>A $60 item has 10% tax added. What is the final price?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6E56BF" w14:textId="77777777" w:rsidR="008469AA" w:rsidRDefault="00000000">
      <w:pPr>
        <w:pStyle w:val="Compact"/>
        <w:keepNext/>
        <w:numPr>
          <w:ilvl w:val="0"/>
          <w:numId w:val="150"/>
        </w:numPr>
      </w:pPr>
      <w:r>
        <w:t>What is 15% of 200?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802985C" w14:textId="77777777" w:rsidR="008469AA" w:rsidRDefault="00000000">
      <w:pPr>
        <w:pStyle w:val="Compact"/>
        <w:keepNext/>
        <w:numPr>
          <w:ilvl w:val="0"/>
          <w:numId w:val="150"/>
        </w:numPr>
      </w:pPr>
      <w:r>
        <w:t>If a price changes once, what amount becomes the base for the next step?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9BB306" w14:textId="77777777" w:rsidR="008469AA" w:rsidRDefault="00000000">
      <w:pPr>
        <w:pStyle w:val="Compact"/>
        <w:keepNext/>
        <w:numPr>
          <w:ilvl w:val="0"/>
          <w:numId w:val="150"/>
        </w:numPr>
      </w:pPr>
      <w:r>
        <w:t>What does simple interest depend on besides the rate?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8: Multi-Step Percent Problems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